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9522762" name="1624fcb0-e799-11ef-ab35-3f0eb51260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573606" name="1624fcb0-e799-11ef-ab35-3f0eb512609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0559076" name="65268da0-e79a-11ef-ba95-9b5499f97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850667" name="65268da0-e79a-11ef-ba95-9b5499f9718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3609583" name="7f8b2520-e79a-11ef-80ff-17a42e79f3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06341" name="7f8b2520-e79a-11ef-80ff-17a42e79f3d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724051" name="9df82580-e79a-11ef-9624-8544b5fba3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327031" name="9df82580-e79a-11ef-9624-8544b5fba34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22895" name="b92e64e0-e79a-11ef-836b-d375f5cd49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16505" name="b92e64e0-e79a-11ef-836b-d375f5cd49c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2536783" name="ccc531f0-e79a-11ef-b65b-b7aefa6178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931836" name="ccc531f0-e79a-11ef-b65b-b7aefa61784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7761102" name="f55ac080-e79a-11ef-a251-11ed8de7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305100" name="f55ac080-e79a-11ef-a251-11ed8de799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1064805" name="291b3210-e79b-11ef-8ef0-db0be190d7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826886" name="291b3210-e79b-11ef-8ef0-db0be190d75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2985072" name="41b087d0-e79b-11ef-9ba9-c98716163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601493" name="41b087d0-e79b-11ef-9ba9-c98716163e2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Elektotableau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3387226" name="b5fd7ad0-e79b-11ef-9824-81f54f76f0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547044" name="b5fd7ad0-e79b-11ef-9824-81f54f76f0a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0983251" name="08d5a450-e79f-11ef-b8c5-b70f0e9d68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428358" name="08d5a450-e79f-11ef-b8c5-b70f0e9d68a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1237873" name="2dac5620-e79f-11ef-af8e-5309d18589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566076" name="2dac5620-e79f-11ef-af8e-5309d18589b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6395552" name="9427b020-e79f-11ef-95a7-81808ffda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972946" name="9427b020-e79f-11ef-95a7-81808ffda2e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9174090" name="be0f3a20-e79f-11ef-9cba-d93ab4f493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60104" name="be0f3a20-e79f-11ef-9cba-d93ab4f4931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5038422" name="ea197d10-e79f-11ef-9029-e31023677d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517881" name="ea197d10-e79f-11ef-9029-e31023677d6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863396" name="a8a8aec0-e7a2-11ef-8c08-7b1e90470a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382257" name="a8a8aec0-e7a2-11ef-8c08-7b1e90470a7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9248486" name="d308c420-e7a2-11ef-bfe7-57f6b5c368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050993" name="d308c420-e7a2-11ef-bfe7-57f6b5c3685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3357123" name="d5186710-e79e-11ef-8807-2d53f59e6f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43014" name="d5186710-e79e-11ef-8807-2d53f59e6fb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Richtergasse 9, 5742 Kölliken </w:t>
          </w:r>
        </w:p>
        <w:p>
          <w:pPr>
            <w:spacing w:before="0" w:after="0"/>
          </w:pPr>
          <w:r>
            <w:t>164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